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设计验证报告</w:t>
      </w:r>
    </w:p>
    <w:p>
      <w:r>
        <w:t>记录编号：FM-053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项目名称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验证内容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验证方法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验证结果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验证人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验证日期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结论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表单编号：FM-053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